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43098" w14:textId="08C86C42" w:rsidR="00C07DD0" w:rsidRPr="00044D47" w:rsidRDefault="00C07DD0" w:rsidP="00871B11">
      <w:pPr>
        <w:jc w:val="right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>Załącznik nr 3 do Zapytania ofertowego</w:t>
      </w:r>
    </w:p>
    <w:p w14:paraId="2DA9170E" w14:textId="77777777" w:rsidR="00C07DD0" w:rsidRPr="00044D47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AE633C6" w14:textId="77777777" w:rsidR="00C07DD0" w:rsidRPr="00044D47" w:rsidRDefault="00C07DD0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>...............................................................</w:t>
      </w:r>
      <w:r w:rsidRPr="00044D47">
        <w:rPr>
          <w:rFonts w:asciiTheme="minorHAnsi" w:hAnsiTheme="minorHAnsi" w:cstheme="minorHAnsi"/>
          <w:szCs w:val="24"/>
        </w:rPr>
        <w:tab/>
      </w:r>
    </w:p>
    <w:p w14:paraId="7C5D1BE7" w14:textId="77777777" w:rsidR="00C07DD0" w:rsidRPr="00044D47" w:rsidRDefault="00C07DD0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iCs/>
          <w:szCs w:val="24"/>
        </w:rPr>
      </w:pPr>
      <w:r w:rsidRPr="00044D47">
        <w:rPr>
          <w:rFonts w:asciiTheme="minorHAnsi" w:hAnsiTheme="minorHAnsi" w:cstheme="minorHAnsi"/>
          <w:i/>
          <w:iCs/>
          <w:szCs w:val="24"/>
        </w:rPr>
        <w:t xml:space="preserve"> </w:t>
      </w:r>
      <w:r w:rsidRPr="00044D47">
        <w:rPr>
          <w:rFonts w:asciiTheme="minorHAnsi" w:hAnsiTheme="minorHAnsi" w:cstheme="minorHAnsi"/>
          <w:iCs/>
          <w:szCs w:val="24"/>
        </w:rPr>
        <w:t>(pieczęć nagłówkowa Oferenta)</w:t>
      </w:r>
    </w:p>
    <w:p w14:paraId="124E4568" w14:textId="77777777" w:rsidR="00052D19" w:rsidRPr="00044D47" w:rsidRDefault="00052D19" w:rsidP="00C07DD0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0DB9277" w14:textId="77777777" w:rsidR="00C07DD0" w:rsidRPr="00044D47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044D47">
        <w:rPr>
          <w:rFonts w:asciiTheme="minorHAnsi" w:hAnsiTheme="minorHAnsi" w:cstheme="minorHAnsi"/>
          <w:b/>
          <w:szCs w:val="24"/>
        </w:rPr>
        <w:t xml:space="preserve">WYKAZ ZREALIZOWANYCH DOSTAW </w:t>
      </w:r>
    </w:p>
    <w:p w14:paraId="528EAC68" w14:textId="6F05F232" w:rsidR="00C07DD0" w:rsidRPr="00044D47" w:rsidRDefault="00C07DD0" w:rsidP="00C07DD0">
      <w:pPr>
        <w:spacing w:line="276" w:lineRule="auto"/>
        <w:jc w:val="center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 xml:space="preserve">zgodnie z wymaganiami zawartymi w punkcie 3.1 </w:t>
      </w:r>
      <w:r w:rsidR="00991D31" w:rsidRPr="00044D47">
        <w:rPr>
          <w:rFonts w:asciiTheme="minorHAnsi" w:hAnsiTheme="minorHAnsi" w:cstheme="minorHAnsi"/>
          <w:szCs w:val="24"/>
        </w:rPr>
        <w:t>5</w:t>
      </w:r>
      <w:r w:rsidRPr="00044D47">
        <w:rPr>
          <w:rFonts w:asciiTheme="minorHAnsi" w:hAnsiTheme="minorHAnsi" w:cstheme="minorHAnsi"/>
          <w:szCs w:val="24"/>
        </w:rPr>
        <w:t xml:space="preserve"> Zapytania ofertowego</w:t>
      </w:r>
    </w:p>
    <w:p w14:paraId="4678EF11" w14:textId="77777777" w:rsidR="00C07DD0" w:rsidRPr="00044D47" w:rsidRDefault="00C07DD0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8783E7D" w14:textId="71A7B0E8" w:rsidR="00C07DD0" w:rsidRPr="00044D47" w:rsidRDefault="00C07DD0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044D47">
        <w:rPr>
          <w:rFonts w:asciiTheme="minorHAnsi" w:hAnsiTheme="minorHAnsi" w:cstheme="minorHAnsi"/>
          <w:szCs w:val="24"/>
        </w:rPr>
        <w:t>Przedstawiamy zrealizowane w ostatnich 3 latach przed upływem terminu podanego jako termin składania ofert, a jeżeli okres prowadzenia działalności jest krótszy – w tym okresie, następujące dostawy na potwierdzenie spełnienia warunku udziału w postępowaniu, określonego w pkt. 3.1.</w:t>
      </w:r>
      <w:r w:rsidR="00991D31" w:rsidRPr="00044D47">
        <w:rPr>
          <w:rFonts w:asciiTheme="minorHAnsi" w:hAnsiTheme="minorHAnsi" w:cstheme="minorHAnsi"/>
          <w:szCs w:val="24"/>
        </w:rPr>
        <w:t>5</w:t>
      </w:r>
      <w:r w:rsidRPr="00044D47">
        <w:rPr>
          <w:rFonts w:asciiTheme="minorHAnsi" w:hAnsiTheme="minorHAnsi" w:cstheme="minorHAnsi"/>
          <w:szCs w:val="24"/>
        </w:rPr>
        <w:t xml:space="preserve"> Zapytania ofertowego:</w:t>
      </w:r>
    </w:p>
    <w:p w14:paraId="1A6C4018" w14:textId="77777777" w:rsidR="00AE7CD2" w:rsidRPr="00044D47" w:rsidRDefault="00AE7CD2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D492B33" w14:textId="4A8B7D65" w:rsidR="00991D31" w:rsidRPr="00044D47" w:rsidRDefault="00991D31" w:rsidP="00AE7CD2">
      <w:pPr>
        <w:jc w:val="both"/>
        <w:rPr>
          <w:rFonts w:asciiTheme="minorHAnsi" w:hAnsiTheme="minorHAnsi" w:cstheme="minorHAnsi"/>
          <w:b/>
          <w:bCs/>
          <w:u w:val="single"/>
        </w:rPr>
      </w:pPr>
    </w:p>
    <w:tbl>
      <w:tblPr>
        <w:tblpPr w:leftFromText="141" w:rightFromText="141" w:vertAnchor="text" w:horzAnchor="margin" w:tblpXSpec="center" w:tblpY="109"/>
        <w:tblW w:w="8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2313"/>
        <w:gridCol w:w="1231"/>
        <w:gridCol w:w="1276"/>
        <w:gridCol w:w="1276"/>
        <w:gridCol w:w="2198"/>
      </w:tblGrid>
      <w:tr w:rsidR="007A2D63" w:rsidRPr="007A2D63" w14:paraId="5629B652" w14:textId="77777777" w:rsidTr="007A2D63">
        <w:trPr>
          <w:trHeight w:val="1281"/>
        </w:trPr>
        <w:tc>
          <w:tcPr>
            <w:tcW w:w="562" w:type="dxa"/>
            <w:vAlign w:val="center"/>
          </w:tcPr>
          <w:p w14:paraId="2801F6B0" w14:textId="7A75EF16" w:rsidR="007A2D63" w:rsidRPr="007A2D63" w:rsidRDefault="007A2D63" w:rsidP="00EE0EA6">
            <w:pPr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Lp.</w:t>
            </w:r>
          </w:p>
        </w:tc>
        <w:tc>
          <w:tcPr>
            <w:tcW w:w="2313" w:type="dxa"/>
            <w:vAlign w:val="center"/>
          </w:tcPr>
          <w:p w14:paraId="6E617708" w14:textId="77777777" w:rsidR="007A2D63" w:rsidRPr="007A2D63" w:rsidRDefault="007A2D63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Przedmiot zamówienia (nazwa) – opis zrealizowanych dostaw w kontekście wymagań niniejszego postępowania</w:t>
            </w:r>
          </w:p>
        </w:tc>
        <w:tc>
          <w:tcPr>
            <w:tcW w:w="1231" w:type="dxa"/>
          </w:tcPr>
          <w:p w14:paraId="2015368F" w14:textId="2F11BE75" w:rsidR="007A2D63" w:rsidRPr="007A2D63" w:rsidRDefault="007A2D63" w:rsidP="007A2D6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Moc (kW) instalacji wykonanej w ramach zamówienia</w:t>
            </w:r>
          </w:p>
        </w:tc>
        <w:tc>
          <w:tcPr>
            <w:tcW w:w="1276" w:type="dxa"/>
            <w:vAlign w:val="center"/>
          </w:tcPr>
          <w:p w14:paraId="3EC6A650" w14:textId="4D9D2159" w:rsidR="007A2D63" w:rsidRPr="007A2D63" w:rsidRDefault="007A2D63" w:rsidP="007A2D6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 xml:space="preserve">Termin </w:t>
            </w:r>
            <w:proofErr w:type="gramStart"/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ukończenia  zamówienia</w:t>
            </w:r>
            <w:proofErr w:type="gramEnd"/>
          </w:p>
          <w:p w14:paraId="6FC8E0F9" w14:textId="65E716E3" w:rsidR="007A2D63" w:rsidRPr="007A2D63" w:rsidRDefault="007A2D63" w:rsidP="007A2D6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(</w:t>
            </w:r>
            <w:proofErr w:type="gramStart"/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MM.RRRR</w:t>
            </w:r>
            <w:proofErr w:type="gramEnd"/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)</w:t>
            </w:r>
          </w:p>
        </w:tc>
        <w:tc>
          <w:tcPr>
            <w:tcW w:w="1276" w:type="dxa"/>
            <w:vAlign w:val="center"/>
          </w:tcPr>
          <w:p w14:paraId="086BA1C1" w14:textId="47E03000" w:rsidR="007A2D63" w:rsidRPr="007A2D63" w:rsidRDefault="007A2D63" w:rsidP="00EE0EA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>Wartość zamówienia netto w PLN</w:t>
            </w:r>
          </w:p>
        </w:tc>
        <w:tc>
          <w:tcPr>
            <w:tcW w:w="2198" w:type="dxa"/>
            <w:vAlign w:val="center"/>
          </w:tcPr>
          <w:p w14:paraId="24290ECE" w14:textId="279C9A88" w:rsidR="007A2D63" w:rsidRPr="007A2D63" w:rsidRDefault="007A2D63" w:rsidP="00EE0EA6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 xml:space="preserve">Podmiot, na rzecz którego zostało wykonane zamówienie (dostawa) – </w:t>
            </w:r>
            <w:r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br/>
            </w:r>
            <w:r w:rsidRPr="007A2D63">
              <w:rPr>
                <w:rFonts w:asciiTheme="minorHAnsi" w:hAnsiTheme="minorHAnsi" w:cstheme="minorHAnsi"/>
                <w:b/>
                <w:bCs/>
                <w:iCs/>
                <w:sz w:val="20"/>
                <w:szCs w:val="20"/>
              </w:rPr>
              <w:t xml:space="preserve"> nazwa, adres do korespondencji</w:t>
            </w:r>
          </w:p>
        </w:tc>
      </w:tr>
      <w:tr w:rsidR="007A2D63" w:rsidRPr="007A2D63" w14:paraId="0451B6B0" w14:textId="77777777" w:rsidTr="007A2D63">
        <w:trPr>
          <w:trHeight w:val="896"/>
        </w:trPr>
        <w:tc>
          <w:tcPr>
            <w:tcW w:w="562" w:type="dxa"/>
            <w:vAlign w:val="center"/>
          </w:tcPr>
          <w:p w14:paraId="19445E8E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EEC1D3D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sz w:val="20"/>
                <w:szCs w:val="20"/>
              </w:rPr>
              <w:t>1.</w:t>
            </w:r>
          </w:p>
        </w:tc>
        <w:tc>
          <w:tcPr>
            <w:tcW w:w="2313" w:type="dxa"/>
            <w:vAlign w:val="center"/>
          </w:tcPr>
          <w:p w14:paraId="732A9B14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31" w:type="dxa"/>
          </w:tcPr>
          <w:p w14:paraId="2C951743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448C3A16" w14:textId="68DACA70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529D4684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198" w:type="dxa"/>
            <w:vAlign w:val="center"/>
          </w:tcPr>
          <w:p w14:paraId="76A71EB3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A2D63" w:rsidRPr="007A2D63" w14:paraId="00503CE4" w14:textId="77777777" w:rsidTr="007A2D63">
        <w:trPr>
          <w:trHeight w:val="1025"/>
        </w:trPr>
        <w:tc>
          <w:tcPr>
            <w:tcW w:w="562" w:type="dxa"/>
            <w:vAlign w:val="center"/>
          </w:tcPr>
          <w:p w14:paraId="4DDA2294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46D5AC9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sz w:val="20"/>
                <w:szCs w:val="20"/>
              </w:rPr>
              <w:t>2.</w:t>
            </w:r>
          </w:p>
        </w:tc>
        <w:tc>
          <w:tcPr>
            <w:tcW w:w="2313" w:type="dxa"/>
            <w:vAlign w:val="center"/>
          </w:tcPr>
          <w:p w14:paraId="3240B4C0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31" w:type="dxa"/>
          </w:tcPr>
          <w:p w14:paraId="0FA92E8A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7762FA85" w14:textId="6EAA2061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B31B92D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198" w:type="dxa"/>
            <w:vAlign w:val="center"/>
          </w:tcPr>
          <w:p w14:paraId="2D99CCBD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A2D63" w:rsidRPr="007A2D63" w14:paraId="6D0C538A" w14:textId="77777777" w:rsidTr="007A2D63">
        <w:trPr>
          <w:trHeight w:val="1025"/>
        </w:trPr>
        <w:tc>
          <w:tcPr>
            <w:tcW w:w="562" w:type="dxa"/>
            <w:vAlign w:val="center"/>
          </w:tcPr>
          <w:p w14:paraId="213C9C38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D41DC53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A2D63">
              <w:rPr>
                <w:rFonts w:asciiTheme="minorHAnsi" w:hAnsiTheme="minorHAnsi" w:cstheme="minorHAnsi"/>
                <w:b/>
                <w:sz w:val="20"/>
                <w:szCs w:val="20"/>
              </w:rPr>
              <w:t>3.</w:t>
            </w:r>
          </w:p>
        </w:tc>
        <w:tc>
          <w:tcPr>
            <w:tcW w:w="2313" w:type="dxa"/>
            <w:vAlign w:val="center"/>
          </w:tcPr>
          <w:p w14:paraId="52AE250F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31" w:type="dxa"/>
          </w:tcPr>
          <w:p w14:paraId="70448408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7DD0802B" w14:textId="686B1D00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42D1FC04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198" w:type="dxa"/>
            <w:vAlign w:val="center"/>
          </w:tcPr>
          <w:p w14:paraId="0CBDEBD0" w14:textId="77777777" w:rsidR="007A2D63" w:rsidRPr="007A2D63" w:rsidRDefault="007A2D63" w:rsidP="00EE0EA6">
            <w:pPr>
              <w:spacing w:line="36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40FC0888" w14:textId="77777777" w:rsidR="00991D31" w:rsidRPr="007A2D63" w:rsidRDefault="00991D31" w:rsidP="00C07DD0">
      <w:pPr>
        <w:spacing w:line="276" w:lineRule="auto"/>
        <w:jc w:val="both"/>
        <w:rPr>
          <w:rFonts w:asciiTheme="minorHAnsi" w:hAnsiTheme="minorHAnsi" w:cstheme="minorHAnsi"/>
          <w:sz w:val="22"/>
        </w:rPr>
      </w:pPr>
    </w:p>
    <w:p w14:paraId="0D301FBD" w14:textId="77777777" w:rsidR="00AE7CD2" w:rsidRPr="00044D47" w:rsidRDefault="00AE7CD2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B4D415D" w14:textId="6934F3F8" w:rsidR="00AE7CD2" w:rsidRPr="00044D47" w:rsidRDefault="00CF5C73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CF5C73">
        <w:rPr>
          <w:rFonts w:asciiTheme="minorHAnsi" w:hAnsiTheme="minorHAnsi" w:cstheme="minorHAnsi"/>
          <w:szCs w:val="24"/>
        </w:rPr>
        <w:t xml:space="preserve">Na potwierdzenie należytego wykonania robót budowlanych wskazanych powyżej, do każdej wymienionej powyżej pozycji, w załączeniu przedstawiamy referencje lub inne dokumenty, o których mowa </w:t>
      </w:r>
      <w:proofErr w:type="gramStart"/>
      <w:r w:rsidRPr="00CF5C73">
        <w:rPr>
          <w:rFonts w:asciiTheme="minorHAnsi" w:hAnsiTheme="minorHAnsi" w:cstheme="minorHAnsi"/>
          <w:szCs w:val="24"/>
        </w:rPr>
        <w:t>w  pkt.</w:t>
      </w:r>
      <w:proofErr w:type="gramEnd"/>
      <w:r w:rsidRPr="00CF5C73">
        <w:rPr>
          <w:rFonts w:asciiTheme="minorHAnsi" w:hAnsiTheme="minorHAnsi" w:cstheme="minorHAnsi"/>
          <w:szCs w:val="24"/>
        </w:rPr>
        <w:t xml:space="preserve"> 3.1.</w:t>
      </w:r>
      <w:r>
        <w:rPr>
          <w:rFonts w:asciiTheme="minorHAnsi" w:hAnsiTheme="minorHAnsi" w:cstheme="minorHAnsi"/>
          <w:szCs w:val="24"/>
        </w:rPr>
        <w:t>5</w:t>
      </w:r>
      <w:r w:rsidRPr="00CF5C73">
        <w:rPr>
          <w:rFonts w:asciiTheme="minorHAnsi" w:hAnsiTheme="minorHAnsi" w:cstheme="minorHAnsi"/>
          <w:szCs w:val="24"/>
        </w:rPr>
        <w:t xml:space="preserve"> Zapytania ofertowego.</w:t>
      </w:r>
    </w:p>
    <w:p w14:paraId="714488DE" w14:textId="77777777" w:rsidR="00AE7CD2" w:rsidRPr="00044D47" w:rsidRDefault="00AE7CD2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1218F17" w14:textId="06EA9423" w:rsidR="00052D19" w:rsidRPr="00044D47" w:rsidRDefault="00052D19" w:rsidP="00C07DD0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  <w:u w:val="single"/>
        </w:rPr>
      </w:pPr>
    </w:p>
    <w:p w14:paraId="3EE20728" w14:textId="77777777" w:rsidR="00052D19" w:rsidRPr="00044D47" w:rsidRDefault="00052D19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34CE4360" w14:textId="77777777" w:rsidR="00052D19" w:rsidRPr="00044D47" w:rsidRDefault="00052D19" w:rsidP="00C07DD0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720D7A8" w14:textId="75E7A6CF" w:rsidR="00C07DD0" w:rsidRPr="00044D47" w:rsidRDefault="00C07DD0" w:rsidP="00C07DD0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044D47">
        <w:rPr>
          <w:rFonts w:asciiTheme="minorHAnsi" w:eastAsia="Calibri" w:hAnsiTheme="minorHAnsi" w:cstheme="minorHAnsi"/>
          <w:sz w:val="22"/>
        </w:rPr>
        <w:t xml:space="preserve">…………….………..………………..………………                   </w:t>
      </w:r>
      <w:r w:rsidR="008A2F10" w:rsidRPr="00044D47">
        <w:rPr>
          <w:rFonts w:asciiTheme="minorHAnsi" w:eastAsia="Calibri" w:hAnsiTheme="minorHAnsi" w:cstheme="minorHAnsi"/>
          <w:sz w:val="22"/>
        </w:rPr>
        <w:tab/>
      </w:r>
      <w:r w:rsidRPr="00044D47">
        <w:rPr>
          <w:rFonts w:asciiTheme="minorHAnsi" w:eastAsia="Calibri" w:hAnsiTheme="minorHAnsi" w:cstheme="minorHAnsi"/>
          <w:sz w:val="22"/>
        </w:rPr>
        <w:t>………………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044D4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044D4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044D47">
        <w:rPr>
          <w:rFonts w:asciiTheme="minorHAnsi" w:eastAsia="Calibri" w:hAnsiTheme="minorHAnsi" w:cstheme="minorHAnsi"/>
          <w:sz w:val="22"/>
        </w:rPr>
        <w:t xml:space="preserve">data  </w:t>
      </w:r>
      <w:r w:rsidRPr="00044D47">
        <w:rPr>
          <w:rFonts w:asciiTheme="minorHAnsi" w:eastAsia="Calibri" w:hAnsiTheme="minorHAnsi" w:cstheme="minorHAnsi"/>
          <w:sz w:val="22"/>
        </w:rPr>
        <w:tab/>
      </w:r>
      <w:proofErr w:type="gramEnd"/>
      <w:r w:rsidRPr="00044D4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="008A2F10" w:rsidRPr="00044D47">
        <w:rPr>
          <w:rFonts w:asciiTheme="minorHAnsi" w:eastAsia="Calibri" w:hAnsiTheme="minorHAnsi" w:cstheme="minorHAnsi"/>
          <w:sz w:val="22"/>
        </w:rPr>
        <w:tab/>
      </w:r>
      <w:r w:rsidR="008778BC" w:rsidRPr="00044D47">
        <w:rPr>
          <w:rFonts w:asciiTheme="minorHAnsi" w:eastAsia="Calibri" w:hAnsiTheme="minorHAnsi" w:cstheme="minorHAnsi"/>
          <w:sz w:val="22"/>
        </w:rPr>
        <w:tab/>
      </w:r>
      <w:r w:rsidRPr="00044D47">
        <w:rPr>
          <w:rFonts w:asciiTheme="minorHAnsi" w:eastAsia="Calibri" w:hAnsiTheme="minorHAnsi" w:cstheme="minorHAnsi"/>
          <w:sz w:val="22"/>
        </w:rPr>
        <w:t>podpis i pieczątka osoby uprawnionej</w:t>
      </w:r>
    </w:p>
    <w:p w14:paraId="4AB21F8B" w14:textId="77777777" w:rsidR="008778BC" w:rsidRPr="00E70940" w:rsidRDefault="008778BC" w:rsidP="00C07DD0">
      <w:pPr>
        <w:spacing w:line="276" w:lineRule="auto"/>
        <w:jc w:val="right"/>
        <w:rPr>
          <w:rFonts w:asciiTheme="minorHAnsi" w:hAnsiTheme="minorHAnsi" w:cstheme="minorHAnsi"/>
          <w:color w:val="EE0000"/>
          <w:szCs w:val="24"/>
        </w:rPr>
      </w:pPr>
    </w:p>
    <w:p w14:paraId="019C17D3" w14:textId="77777777" w:rsidR="00C07DD0" w:rsidRPr="00E70940" w:rsidRDefault="00C07DD0" w:rsidP="006C7A53">
      <w:pPr>
        <w:suppressAutoHyphens/>
        <w:spacing w:line="276" w:lineRule="auto"/>
        <w:jc w:val="both"/>
        <w:rPr>
          <w:rFonts w:asciiTheme="minorHAnsi" w:hAnsiTheme="minorHAnsi" w:cstheme="minorHAnsi"/>
          <w:color w:val="EE0000"/>
          <w:szCs w:val="24"/>
          <w:lang w:eastAsia="ar-SA"/>
        </w:rPr>
      </w:pPr>
    </w:p>
    <w:sectPr w:rsidR="00C07DD0" w:rsidRPr="00E70940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E3B6A8" w14:textId="77777777" w:rsidR="00EB4CD8" w:rsidRDefault="00EB4CD8" w:rsidP="00C31D82">
      <w:pPr>
        <w:spacing w:line="240" w:lineRule="auto"/>
      </w:pPr>
      <w:r>
        <w:separator/>
      </w:r>
    </w:p>
  </w:endnote>
  <w:endnote w:type="continuationSeparator" w:id="0">
    <w:p w14:paraId="1DB16035" w14:textId="77777777" w:rsidR="00EB4CD8" w:rsidRDefault="00EB4CD8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56D50B" w14:textId="77777777" w:rsidR="00EB4CD8" w:rsidRDefault="00EB4CD8" w:rsidP="00C31D82">
      <w:pPr>
        <w:spacing w:line="240" w:lineRule="auto"/>
      </w:pPr>
      <w:r>
        <w:separator/>
      </w:r>
    </w:p>
  </w:footnote>
  <w:footnote w:type="continuationSeparator" w:id="0">
    <w:p w14:paraId="3037E93C" w14:textId="77777777" w:rsidR="00EB4CD8" w:rsidRDefault="00EB4CD8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</w:rPr>
      <w:drawing>
        <wp:inline distT="0" distB="0" distL="0" distR="0" wp14:anchorId="7DDCEFB8" wp14:editId="302B58C2">
          <wp:extent cx="5661660" cy="579120"/>
          <wp:effectExtent l="0" t="0" r="0" b="0"/>
          <wp:docPr id="23476901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-3693"/>
        </w:tabs>
        <w:ind w:left="-2253" w:hanging="360"/>
      </w:pPr>
    </w:lvl>
    <w:lvl w:ilvl="1">
      <w:start w:val="1"/>
      <w:numFmt w:val="lowerLetter"/>
      <w:lvlText w:val="%2."/>
      <w:lvlJc w:val="left"/>
      <w:pPr>
        <w:tabs>
          <w:tab w:val="num" w:pos="-3693"/>
        </w:tabs>
        <w:ind w:left="-1533" w:hanging="360"/>
      </w:pPr>
    </w:lvl>
    <w:lvl w:ilvl="2">
      <w:start w:val="1"/>
      <w:numFmt w:val="lowerRoman"/>
      <w:lvlText w:val="%2.%3."/>
      <w:lvlJc w:val="right"/>
      <w:pPr>
        <w:tabs>
          <w:tab w:val="num" w:pos="-3693"/>
        </w:tabs>
        <w:ind w:left="-813" w:hanging="180"/>
      </w:pPr>
    </w:lvl>
    <w:lvl w:ilvl="3">
      <w:start w:val="1"/>
      <w:numFmt w:val="decimal"/>
      <w:lvlText w:val="%2.%3.%4."/>
      <w:lvlJc w:val="left"/>
      <w:pPr>
        <w:tabs>
          <w:tab w:val="num" w:pos="-3693"/>
        </w:tabs>
        <w:ind w:left="-93" w:hanging="360"/>
      </w:pPr>
    </w:lvl>
    <w:lvl w:ilvl="4">
      <w:start w:val="1"/>
      <w:numFmt w:val="lowerLetter"/>
      <w:lvlText w:val="%2.%3.%4.%5."/>
      <w:lvlJc w:val="left"/>
      <w:pPr>
        <w:tabs>
          <w:tab w:val="num" w:pos="-3693"/>
        </w:tabs>
        <w:ind w:left="627" w:hanging="360"/>
      </w:pPr>
    </w:lvl>
    <w:lvl w:ilvl="5">
      <w:start w:val="1"/>
      <w:numFmt w:val="lowerRoman"/>
      <w:lvlText w:val="%2.%3.%4.%5.%6."/>
      <w:lvlJc w:val="right"/>
      <w:pPr>
        <w:tabs>
          <w:tab w:val="num" w:pos="-3693"/>
        </w:tabs>
        <w:ind w:left="1347" w:hanging="180"/>
      </w:pPr>
    </w:lvl>
    <w:lvl w:ilvl="6">
      <w:start w:val="1"/>
      <w:numFmt w:val="decimal"/>
      <w:lvlText w:val="%2.%3.%4.%5.%6.%7."/>
      <w:lvlJc w:val="left"/>
      <w:pPr>
        <w:tabs>
          <w:tab w:val="num" w:pos="-3693"/>
        </w:tabs>
        <w:ind w:left="2067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93"/>
        </w:tabs>
        <w:ind w:left="2787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93"/>
        </w:tabs>
        <w:ind w:left="3507" w:hanging="180"/>
      </w:pPr>
    </w:lvl>
  </w:abstractNum>
  <w:abstractNum w:abstractNumId="7" w15:restartNumberingAfterBreak="0">
    <w:nsid w:val="0000000F"/>
    <w:multiLevelType w:val="multilevel"/>
    <w:tmpl w:val="0000000F"/>
    <w:name w:val="WWNum1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A163C7"/>
    <w:multiLevelType w:val="hybridMultilevel"/>
    <w:tmpl w:val="1390DA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03EE7113"/>
    <w:multiLevelType w:val="hybridMultilevel"/>
    <w:tmpl w:val="DF0EA888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F840EB"/>
    <w:multiLevelType w:val="hybridMultilevel"/>
    <w:tmpl w:val="5450E27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08543BBD"/>
    <w:multiLevelType w:val="multilevel"/>
    <w:tmpl w:val="0415001D"/>
    <w:name w:val="WWNum722223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2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0A9477D6"/>
    <w:multiLevelType w:val="multilevel"/>
    <w:tmpl w:val="74AA14E6"/>
    <w:name w:val="WWNum72222322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5" w15:restartNumberingAfterBreak="0">
    <w:nsid w:val="0EBA39B6"/>
    <w:multiLevelType w:val="multilevel"/>
    <w:tmpl w:val="2FAE7BD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32E7A79"/>
    <w:multiLevelType w:val="multilevel"/>
    <w:tmpl w:val="96A23692"/>
    <w:numStyleLink w:val="Styl1"/>
  </w:abstractNum>
  <w:abstractNum w:abstractNumId="17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3BE03FC"/>
    <w:multiLevelType w:val="multilevel"/>
    <w:tmpl w:val="0415001D"/>
    <w:name w:val="WWNum7222232"/>
    <w:numStyleLink w:val="Styl2"/>
  </w:abstractNum>
  <w:abstractNum w:abstractNumId="19" w15:restartNumberingAfterBreak="0">
    <w:nsid w:val="15E949C2"/>
    <w:multiLevelType w:val="multilevel"/>
    <w:tmpl w:val="100296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6B25EDC"/>
    <w:multiLevelType w:val="multilevel"/>
    <w:tmpl w:val="9F72736E"/>
    <w:name w:val="WWNum722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6" w15:restartNumberingAfterBreak="0">
    <w:nsid w:val="2C950DEA"/>
    <w:multiLevelType w:val="hybridMultilevel"/>
    <w:tmpl w:val="19704F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FC5326"/>
    <w:multiLevelType w:val="multilevel"/>
    <w:tmpl w:val="D39810FA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 w15:restartNumberingAfterBreak="0">
    <w:nsid w:val="4D351E86"/>
    <w:multiLevelType w:val="hybridMultilevel"/>
    <w:tmpl w:val="4B684D80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0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0602B4"/>
    <w:multiLevelType w:val="hybridMultilevel"/>
    <w:tmpl w:val="DBFCF9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CB5F96"/>
    <w:multiLevelType w:val="multilevel"/>
    <w:tmpl w:val="74AA14E6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/>
        <w:bCs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/>
        <w:bCs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4" w15:restartNumberingAfterBreak="0">
    <w:nsid w:val="59264BB0"/>
    <w:multiLevelType w:val="hybridMultilevel"/>
    <w:tmpl w:val="EB966500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5" w15:restartNumberingAfterBreak="0">
    <w:nsid w:val="5A967DC9"/>
    <w:multiLevelType w:val="multilevel"/>
    <w:tmpl w:val="4DB6A74C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  <w:bCs w:val="0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6" w15:restartNumberingAfterBreak="0">
    <w:nsid w:val="5B9D669E"/>
    <w:multiLevelType w:val="hybridMultilevel"/>
    <w:tmpl w:val="FA72704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8" w15:restartNumberingAfterBreak="0">
    <w:nsid w:val="5D9573F3"/>
    <w:multiLevelType w:val="multilevel"/>
    <w:tmpl w:val="0CC8B1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FC5E53"/>
    <w:multiLevelType w:val="hybridMultilevel"/>
    <w:tmpl w:val="4D6ECF6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294FE5"/>
    <w:multiLevelType w:val="multilevel"/>
    <w:tmpl w:val="0415001F"/>
    <w:name w:val="WWNum72222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734B520A"/>
    <w:multiLevelType w:val="hybridMultilevel"/>
    <w:tmpl w:val="15A22EB4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4C392F"/>
    <w:multiLevelType w:val="hybridMultilevel"/>
    <w:tmpl w:val="014AD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 w15:restartNumberingAfterBreak="0">
    <w:nsid w:val="7C575880"/>
    <w:multiLevelType w:val="multilevel"/>
    <w:tmpl w:val="5A76BF72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47" w15:restartNumberingAfterBreak="0">
    <w:nsid w:val="7CDC465F"/>
    <w:multiLevelType w:val="multilevel"/>
    <w:tmpl w:val="96A23692"/>
    <w:styleLink w:val="Styl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E533C7"/>
    <w:multiLevelType w:val="multilevel"/>
    <w:tmpl w:val="AC5CF57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9" w15:restartNumberingAfterBreak="0">
    <w:nsid w:val="7F0235D8"/>
    <w:multiLevelType w:val="multilevel"/>
    <w:tmpl w:val="386280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  <w:rPr>
        <w:b w:val="0"/>
        <w:bCs/>
        <w:color w:val="auto"/>
        <w:sz w:val="24"/>
        <w:szCs w:val="24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402292240">
    <w:abstractNumId w:val="24"/>
  </w:num>
  <w:num w:numId="2" w16cid:durableId="156193539">
    <w:abstractNumId w:val="9"/>
  </w:num>
  <w:num w:numId="3" w16cid:durableId="1394082476">
    <w:abstractNumId w:val="17"/>
  </w:num>
  <w:num w:numId="4" w16cid:durableId="484786161">
    <w:abstractNumId w:val="2"/>
  </w:num>
  <w:num w:numId="5" w16cid:durableId="1199515678">
    <w:abstractNumId w:val="5"/>
  </w:num>
  <w:num w:numId="6" w16cid:durableId="1345283789">
    <w:abstractNumId w:val="6"/>
  </w:num>
  <w:num w:numId="7" w16cid:durableId="562984171">
    <w:abstractNumId w:val="7"/>
  </w:num>
  <w:num w:numId="8" w16cid:durableId="1090390395">
    <w:abstractNumId w:val="14"/>
  </w:num>
  <w:num w:numId="9" w16cid:durableId="333580870">
    <w:abstractNumId w:val="35"/>
  </w:num>
  <w:num w:numId="10" w16cid:durableId="473373109">
    <w:abstractNumId w:val="20"/>
  </w:num>
  <w:num w:numId="11" w16cid:durableId="87892372">
    <w:abstractNumId w:val="25"/>
  </w:num>
  <w:num w:numId="12" w16cid:durableId="558442274">
    <w:abstractNumId w:val="42"/>
  </w:num>
  <w:num w:numId="13" w16cid:durableId="1022863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25664410">
    <w:abstractNumId w:val="32"/>
  </w:num>
  <w:num w:numId="15" w16cid:durableId="222522525">
    <w:abstractNumId w:val="27"/>
  </w:num>
  <w:num w:numId="16" w16cid:durableId="1861816154">
    <w:abstractNumId w:val="30"/>
  </w:num>
  <w:num w:numId="17" w16cid:durableId="1785808718">
    <w:abstractNumId w:val="21"/>
  </w:num>
  <w:num w:numId="18" w16cid:durableId="1376544310">
    <w:abstractNumId w:val="23"/>
  </w:num>
  <w:num w:numId="19" w16cid:durableId="1844392597">
    <w:abstractNumId w:val="45"/>
  </w:num>
  <w:num w:numId="20" w16cid:durableId="999624287">
    <w:abstractNumId w:val="41"/>
  </w:num>
  <w:num w:numId="21" w16cid:durableId="761414311">
    <w:abstractNumId w:val="12"/>
  </w:num>
  <w:num w:numId="22" w16cid:durableId="646936459">
    <w:abstractNumId w:val="43"/>
  </w:num>
  <w:num w:numId="23" w16cid:durableId="1353337633">
    <w:abstractNumId w:val="44"/>
  </w:num>
  <w:num w:numId="24" w16cid:durableId="884146285">
    <w:abstractNumId w:val="8"/>
  </w:num>
  <w:num w:numId="25" w16cid:durableId="934481682">
    <w:abstractNumId w:val="49"/>
  </w:num>
  <w:num w:numId="26" w16cid:durableId="328605162">
    <w:abstractNumId w:val="28"/>
  </w:num>
  <w:num w:numId="27" w16cid:durableId="1055347706">
    <w:abstractNumId w:val="38"/>
  </w:num>
  <w:num w:numId="28" w16cid:durableId="1048720941">
    <w:abstractNumId w:val="16"/>
  </w:num>
  <w:num w:numId="29" w16cid:durableId="1965428581">
    <w:abstractNumId w:val="47"/>
  </w:num>
  <w:num w:numId="30" w16cid:durableId="1296184026">
    <w:abstractNumId w:val="11"/>
  </w:num>
  <w:num w:numId="31" w16cid:durableId="985888923">
    <w:abstractNumId w:val="18"/>
  </w:num>
  <w:num w:numId="32" w16cid:durableId="1261597837">
    <w:abstractNumId w:val="13"/>
  </w:num>
  <w:num w:numId="33" w16cid:durableId="170535351">
    <w:abstractNumId w:val="19"/>
  </w:num>
  <w:num w:numId="34" w16cid:durableId="1707483266">
    <w:abstractNumId w:val="33"/>
  </w:num>
  <w:num w:numId="35" w16cid:durableId="1532498253">
    <w:abstractNumId w:val="36"/>
  </w:num>
  <w:num w:numId="36" w16cid:durableId="877476155">
    <w:abstractNumId w:val="29"/>
  </w:num>
  <w:num w:numId="37" w16cid:durableId="1951429337">
    <w:abstractNumId w:val="26"/>
  </w:num>
  <w:num w:numId="38" w16cid:durableId="223755983">
    <w:abstractNumId w:val="31"/>
  </w:num>
  <w:num w:numId="39" w16cid:durableId="1216622663">
    <w:abstractNumId w:val="40"/>
  </w:num>
  <w:num w:numId="40" w16cid:durableId="1303852855">
    <w:abstractNumId w:val="10"/>
  </w:num>
  <w:num w:numId="41" w16cid:durableId="1231117481">
    <w:abstractNumId w:val="15"/>
  </w:num>
  <w:num w:numId="42" w16cid:durableId="1581599169">
    <w:abstractNumId w:val="46"/>
  </w:num>
  <w:num w:numId="43" w16cid:durableId="1924215152">
    <w:abstractNumId w:val="34"/>
  </w:num>
  <w:num w:numId="44" w16cid:durableId="538250649">
    <w:abstractNumId w:val="37"/>
  </w:num>
  <w:num w:numId="45" w16cid:durableId="229511330">
    <w:abstractNumId w:val="4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6D70"/>
    <w:rsid w:val="00010607"/>
    <w:rsid w:val="00012AA5"/>
    <w:rsid w:val="00013616"/>
    <w:rsid w:val="00016303"/>
    <w:rsid w:val="00016AF2"/>
    <w:rsid w:val="00017885"/>
    <w:rsid w:val="00017A34"/>
    <w:rsid w:val="00021794"/>
    <w:rsid w:val="00024E49"/>
    <w:rsid w:val="00026FF0"/>
    <w:rsid w:val="0003086A"/>
    <w:rsid w:val="000325C6"/>
    <w:rsid w:val="000359BE"/>
    <w:rsid w:val="000362EC"/>
    <w:rsid w:val="00041379"/>
    <w:rsid w:val="00044192"/>
    <w:rsid w:val="00044D47"/>
    <w:rsid w:val="00052D19"/>
    <w:rsid w:val="000556EA"/>
    <w:rsid w:val="00055A08"/>
    <w:rsid w:val="000576F6"/>
    <w:rsid w:val="00063A29"/>
    <w:rsid w:val="00063F3E"/>
    <w:rsid w:val="000733D9"/>
    <w:rsid w:val="0007452E"/>
    <w:rsid w:val="000777CB"/>
    <w:rsid w:val="0008198C"/>
    <w:rsid w:val="00086D7D"/>
    <w:rsid w:val="00091C1C"/>
    <w:rsid w:val="00091FFB"/>
    <w:rsid w:val="000952E0"/>
    <w:rsid w:val="000954A8"/>
    <w:rsid w:val="00096FA9"/>
    <w:rsid w:val="00096FCC"/>
    <w:rsid w:val="00097012"/>
    <w:rsid w:val="00097123"/>
    <w:rsid w:val="0009794C"/>
    <w:rsid w:val="000A0483"/>
    <w:rsid w:val="000A1544"/>
    <w:rsid w:val="000A46F9"/>
    <w:rsid w:val="000A59DA"/>
    <w:rsid w:val="000B1B55"/>
    <w:rsid w:val="000B3673"/>
    <w:rsid w:val="000B6887"/>
    <w:rsid w:val="000C48EA"/>
    <w:rsid w:val="000C4AB7"/>
    <w:rsid w:val="000C4C7F"/>
    <w:rsid w:val="000C6404"/>
    <w:rsid w:val="000D32D1"/>
    <w:rsid w:val="000E0AB8"/>
    <w:rsid w:val="000E416E"/>
    <w:rsid w:val="000E6BDD"/>
    <w:rsid w:val="000F1EF3"/>
    <w:rsid w:val="000F7CE8"/>
    <w:rsid w:val="001064C4"/>
    <w:rsid w:val="00111237"/>
    <w:rsid w:val="00112055"/>
    <w:rsid w:val="00114BEE"/>
    <w:rsid w:val="0011513E"/>
    <w:rsid w:val="00115A0A"/>
    <w:rsid w:val="001207EA"/>
    <w:rsid w:val="001252F1"/>
    <w:rsid w:val="00127088"/>
    <w:rsid w:val="0012783D"/>
    <w:rsid w:val="001300A2"/>
    <w:rsid w:val="00131ACA"/>
    <w:rsid w:val="00132C33"/>
    <w:rsid w:val="00133852"/>
    <w:rsid w:val="00135CC4"/>
    <w:rsid w:val="001475DB"/>
    <w:rsid w:val="00151F44"/>
    <w:rsid w:val="00155F8C"/>
    <w:rsid w:val="00161AA3"/>
    <w:rsid w:val="00161F79"/>
    <w:rsid w:val="00166EEA"/>
    <w:rsid w:val="00170EEF"/>
    <w:rsid w:val="0017243E"/>
    <w:rsid w:val="001869E0"/>
    <w:rsid w:val="00186CBF"/>
    <w:rsid w:val="00186E09"/>
    <w:rsid w:val="00187754"/>
    <w:rsid w:val="001878A7"/>
    <w:rsid w:val="001905E9"/>
    <w:rsid w:val="001913D7"/>
    <w:rsid w:val="00191461"/>
    <w:rsid w:val="0019172F"/>
    <w:rsid w:val="001A0AB2"/>
    <w:rsid w:val="001A11D0"/>
    <w:rsid w:val="001A3106"/>
    <w:rsid w:val="001A3BF9"/>
    <w:rsid w:val="001A48C8"/>
    <w:rsid w:val="001B1D41"/>
    <w:rsid w:val="001C22B5"/>
    <w:rsid w:val="001C3E86"/>
    <w:rsid w:val="001C78EA"/>
    <w:rsid w:val="001D2780"/>
    <w:rsid w:val="001D6C78"/>
    <w:rsid w:val="001E05F5"/>
    <w:rsid w:val="001E32AE"/>
    <w:rsid w:val="001E41FF"/>
    <w:rsid w:val="001E44FC"/>
    <w:rsid w:val="001E5724"/>
    <w:rsid w:val="001E6F54"/>
    <w:rsid w:val="001E7D2E"/>
    <w:rsid w:val="001F098D"/>
    <w:rsid w:val="001F0A35"/>
    <w:rsid w:val="001F144D"/>
    <w:rsid w:val="00204666"/>
    <w:rsid w:val="002063D8"/>
    <w:rsid w:val="00207636"/>
    <w:rsid w:val="00207C7D"/>
    <w:rsid w:val="0021518A"/>
    <w:rsid w:val="00215B82"/>
    <w:rsid w:val="00215F64"/>
    <w:rsid w:val="00216231"/>
    <w:rsid w:val="0022000F"/>
    <w:rsid w:val="00220881"/>
    <w:rsid w:val="00222037"/>
    <w:rsid w:val="00224ADD"/>
    <w:rsid w:val="002269B0"/>
    <w:rsid w:val="00230F8E"/>
    <w:rsid w:val="00231A3F"/>
    <w:rsid w:val="00242006"/>
    <w:rsid w:val="00254A33"/>
    <w:rsid w:val="00256D6B"/>
    <w:rsid w:val="002572BE"/>
    <w:rsid w:val="00257DF6"/>
    <w:rsid w:val="002602C6"/>
    <w:rsid w:val="00261CBE"/>
    <w:rsid w:val="00265725"/>
    <w:rsid w:val="0027691E"/>
    <w:rsid w:val="00287268"/>
    <w:rsid w:val="002901E6"/>
    <w:rsid w:val="00295513"/>
    <w:rsid w:val="002960C4"/>
    <w:rsid w:val="002977BD"/>
    <w:rsid w:val="002A19CE"/>
    <w:rsid w:val="002A5227"/>
    <w:rsid w:val="002A55A8"/>
    <w:rsid w:val="002B07EA"/>
    <w:rsid w:val="002B55A5"/>
    <w:rsid w:val="002C0DE0"/>
    <w:rsid w:val="002C1ABA"/>
    <w:rsid w:val="002C2397"/>
    <w:rsid w:val="002C7547"/>
    <w:rsid w:val="002D04B2"/>
    <w:rsid w:val="002D0F3F"/>
    <w:rsid w:val="002D16BC"/>
    <w:rsid w:val="002D4258"/>
    <w:rsid w:val="002D52C8"/>
    <w:rsid w:val="002D7F8A"/>
    <w:rsid w:val="002E0738"/>
    <w:rsid w:val="002E54DD"/>
    <w:rsid w:val="002F33B8"/>
    <w:rsid w:val="002F341E"/>
    <w:rsid w:val="002F3863"/>
    <w:rsid w:val="002F688E"/>
    <w:rsid w:val="00306BB5"/>
    <w:rsid w:val="003070E7"/>
    <w:rsid w:val="0030783B"/>
    <w:rsid w:val="0030794E"/>
    <w:rsid w:val="00307E34"/>
    <w:rsid w:val="0031383D"/>
    <w:rsid w:val="0031404C"/>
    <w:rsid w:val="00315745"/>
    <w:rsid w:val="00315B87"/>
    <w:rsid w:val="0031626C"/>
    <w:rsid w:val="00317D50"/>
    <w:rsid w:val="0032009A"/>
    <w:rsid w:val="003212ED"/>
    <w:rsid w:val="00323DD3"/>
    <w:rsid w:val="00325F6A"/>
    <w:rsid w:val="00326423"/>
    <w:rsid w:val="0033161B"/>
    <w:rsid w:val="00331AE5"/>
    <w:rsid w:val="00331E4E"/>
    <w:rsid w:val="003339DA"/>
    <w:rsid w:val="00340FD7"/>
    <w:rsid w:val="00342EAD"/>
    <w:rsid w:val="00345A23"/>
    <w:rsid w:val="00345E8F"/>
    <w:rsid w:val="003469CA"/>
    <w:rsid w:val="003472C3"/>
    <w:rsid w:val="00362E5D"/>
    <w:rsid w:val="00362F21"/>
    <w:rsid w:val="00363F85"/>
    <w:rsid w:val="00364E86"/>
    <w:rsid w:val="00367A4F"/>
    <w:rsid w:val="00374623"/>
    <w:rsid w:val="0037514C"/>
    <w:rsid w:val="0038323A"/>
    <w:rsid w:val="00384B18"/>
    <w:rsid w:val="003867E5"/>
    <w:rsid w:val="0039147D"/>
    <w:rsid w:val="003922E5"/>
    <w:rsid w:val="003A0354"/>
    <w:rsid w:val="003A3706"/>
    <w:rsid w:val="003A5307"/>
    <w:rsid w:val="003A585D"/>
    <w:rsid w:val="003A7DE0"/>
    <w:rsid w:val="003B1221"/>
    <w:rsid w:val="003C57CD"/>
    <w:rsid w:val="003C6024"/>
    <w:rsid w:val="003C68FA"/>
    <w:rsid w:val="003E171C"/>
    <w:rsid w:val="003E24E1"/>
    <w:rsid w:val="003E5834"/>
    <w:rsid w:val="003E633A"/>
    <w:rsid w:val="003F157F"/>
    <w:rsid w:val="003F24BF"/>
    <w:rsid w:val="003F6177"/>
    <w:rsid w:val="003F6D43"/>
    <w:rsid w:val="00400DD0"/>
    <w:rsid w:val="00402377"/>
    <w:rsid w:val="00402AF4"/>
    <w:rsid w:val="0040537B"/>
    <w:rsid w:val="0040758D"/>
    <w:rsid w:val="0041574E"/>
    <w:rsid w:val="00415814"/>
    <w:rsid w:val="00416776"/>
    <w:rsid w:val="00416C06"/>
    <w:rsid w:val="00420E4F"/>
    <w:rsid w:val="00422CE0"/>
    <w:rsid w:val="004240FB"/>
    <w:rsid w:val="00424587"/>
    <w:rsid w:val="00424B61"/>
    <w:rsid w:val="0042593C"/>
    <w:rsid w:val="00427C44"/>
    <w:rsid w:val="00433986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5BE1"/>
    <w:rsid w:val="00464941"/>
    <w:rsid w:val="00464AC0"/>
    <w:rsid w:val="00470351"/>
    <w:rsid w:val="004777FD"/>
    <w:rsid w:val="0048135A"/>
    <w:rsid w:val="004843C9"/>
    <w:rsid w:val="00485534"/>
    <w:rsid w:val="00487D22"/>
    <w:rsid w:val="004912DC"/>
    <w:rsid w:val="0049431D"/>
    <w:rsid w:val="00496BD5"/>
    <w:rsid w:val="00497EB9"/>
    <w:rsid w:val="004A1192"/>
    <w:rsid w:val="004A3372"/>
    <w:rsid w:val="004A7223"/>
    <w:rsid w:val="004A73A5"/>
    <w:rsid w:val="004A77A2"/>
    <w:rsid w:val="004B0C48"/>
    <w:rsid w:val="004B3BFC"/>
    <w:rsid w:val="004B5CAD"/>
    <w:rsid w:val="004B70F9"/>
    <w:rsid w:val="004C1273"/>
    <w:rsid w:val="004C5A75"/>
    <w:rsid w:val="004C7AD6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2572"/>
    <w:rsid w:val="005064F2"/>
    <w:rsid w:val="00507782"/>
    <w:rsid w:val="005167BD"/>
    <w:rsid w:val="00517595"/>
    <w:rsid w:val="00521CC5"/>
    <w:rsid w:val="00530217"/>
    <w:rsid w:val="00537A66"/>
    <w:rsid w:val="00542F05"/>
    <w:rsid w:val="00547DA5"/>
    <w:rsid w:val="00547F00"/>
    <w:rsid w:val="00550C60"/>
    <w:rsid w:val="00552769"/>
    <w:rsid w:val="005532CA"/>
    <w:rsid w:val="00553334"/>
    <w:rsid w:val="00554F25"/>
    <w:rsid w:val="005567F8"/>
    <w:rsid w:val="005600BE"/>
    <w:rsid w:val="0056249D"/>
    <w:rsid w:val="005663F8"/>
    <w:rsid w:val="0056706F"/>
    <w:rsid w:val="005672DC"/>
    <w:rsid w:val="00571168"/>
    <w:rsid w:val="00571529"/>
    <w:rsid w:val="0057547B"/>
    <w:rsid w:val="00582D68"/>
    <w:rsid w:val="00585550"/>
    <w:rsid w:val="00587CF6"/>
    <w:rsid w:val="00591777"/>
    <w:rsid w:val="00592B26"/>
    <w:rsid w:val="00593171"/>
    <w:rsid w:val="005931F2"/>
    <w:rsid w:val="00594F84"/>
    <w:rsid w:val="00595002"/>
    <w:rsid w:val="005A5CE0"/>
    <w:rsid w:val="005B7E2B"/>
    <w:rsid w:val="005C27B6"/>
    <w:rsid w:val="005C2A72"/>
    <w:rsid w:val="005C44A4"/>
    <w:rsid w:val="005D0682"/>
    <w:rsid w:val="005D0FA0"/>
    <w:rsid w:val="005D2692"/>
    <w:rsid w:val="005D592A"/>
    <w:rsid w:val="005D6F3D"/>
    <w:rsid w:val="005E1D60"/>
    <w:rsid w:val="005E2F21"/>
    <w:rsid w:val="005E4165"/>
    <w:rsid w:val="005E4578"/>
    <w:rsid w:val="005E560B"/>
    <w:rsid w:val="005E7359"/>
    <w:rsid w:val="005E7AD3"/>
    <w:rsid w:val="005E7FB2"/>
    <w:rsid w:val="005F218F"/>
    <w:rsid w:val="005F419E"/>
    <w:rsid w:val="005F58CE"/>
    <w:rsid w:val="005F7439"/>
    <w:rsid w:val="005F775A"/>
    <w:rsid w:val="00602414"/>
    <w:rsid w:val="006033E1"/>
    <w:rsid w:val="00603711"/>
    <w:rsid w:val="006051D5"/>
    <w:rsid w:val="006118FA"/>
    <w:rsid w:val="00611B29"/>
    <w:rsid w:val="0061200E"/>
    <w:rsid w:val="00612B33"/>
    <w:rsid w:val="006131FA"/>
    <w:rsid w:val="0061448F"/>
    <w:rsid w:val="00615AB2"/>
    <w:rsid w:val="00616CEC"/>
    <w:rsid w:val="00622DC3"/>
    <w:rsid w:val="006230B4"/>
    <w:rsid w:val="006235A5"/>
    <w:rsid w:val="00625154"/>
    <w:rsid w:val="00626474"/>
    <w:rsid w:val="00626DD0"/>
    <w:rsid w:val="006326AD"/>
    <w:rsid w:val="0064149C"/>
    <w:rsid w:val="00643A84"/>
    <w:rsid w:val="00654F64"/>
    <w:rsid w:val="00655854"/>
    <w:rsid w:val="00660522"/>
    <w:rsid w:val="00660C3D"/>
    <w:rsid w:val="00670D89"/>
    <w:rsid w:val="00677CC7"/>
    <w:rsid w:val="00680C8F"/>
    <w:rsid w:val="00682D01"/>
    <w:rsid w:val="00684664"/>
    <w:rsid w:val="00684A16"/>
    <w:rsid w:val="00685070"/>
    <w:rsid w:val="00685EA0"/>
    <w:rsid w:val="00693638"/>
    <w:rsid w:val="00693B83"/>
    <w:rsid w:val="006961AA"/>
    <w:rsid w:val="0069737D"/>
    <w:rsid w:val="006A02FC"/>
    <w:rsid w:val="006A14A3"/>
    <w:rsid w:val="006A4A7E"/>
    <w:rsid w:val="006A50C4"/>
    <w:rsid w:val="006B3E64"/>
    <w:rsid w:val="006B7E86"/>
    <w:rsid w:val="006C12D4"/>
    <w:rsid w:val="006C2139"/>
    <w:rsid w:val="006C4DC4"/>
    <w:rsid w:val="006C6D1B"/>
    <w:rsid w:val="006C7A53"/>
    <w:rsid w:val="006D26CA"/>
    <w:rsid w:val="006D5E4A"/>
    <w:rsid w:val="006D5F5D"/>
    <w:rsid w:val="006E3849"/>
    <w:rsid w:val="006E5CC3"/>
    <w:rsid w:val="006E6B9F"/>
    <w:rsid w:val="006E79DD"/>
    <w:rsid w:val="006F3F94"/>
    <w:rsid w:val="006F668E"/>
    <w:rsid w:val="00707EC0"/>
    <w:rsid w:val="00711795"/>
    <w:rsid w:val="007140C4"/>
    <w:rsid w:val="00716A07"/>
    <w:rsid w:val="00722F6B"/>
    <w:rsid w:val="00730885"/>
    <w:rsid w:val="007312A4"/>
    <w:rsid w:val="007328F7"/>
    <w:rsid w:val="0073473D"/>
    <w:rsid w:val="007412B7"/>
    <w:rsid w:val="00741692"/>
    <w:rsid w:val="00741A35"/>
    <w:rsid w:val="0074208A"/>
    <w:rsid w:val="007434D1"/>
    <w:rsid w:val="00743FC5"/>
    <w:rsid w:val="00747FF2"/>
    <w:rsid w:val="007516CC"/>
    <w:rsid w:val="0075302B"/>
    <w:rsid w:val="0075421E"/>
    <w:rsid w:val="00754A11"/>
    <w:rsid w:val="007567E8"/>
    <w:rsid w:val="00757827"/>
    <w:rsid w:val="007664A8"/>
    <w:rsid w:val="00770499"/>
    <w:rsid w:val="00770576"/>
    <w:rsid w:val="00775498"/>
    <w:rsid w:val="00775B78"/>
    <w:rsid w:val="00776780"/>
    <w:rsid w:val="007837E3"/>
    <w:rsid w:val="00783EA6"/>
    <w:rsid w:val="0078467D"/>
    <w:rsid w:val="00784732"/>
    <w:rsid w:val="00784CD4"/>
    <w:rsid w:val="00790576"/>
    <w:rsid w:val="007966EB"/>
    <w:rsid w:val="007A2230"/>
    <w:rsid w:val="007A22A0"/>
    <w:rsid w:val="007A2D63"/>
    <w:rsid w:val="007A3EFA"/>
    <w:rsid w:val="007A527A"/>
    <w:rsid w:val="007A7145"/>
    <w:rsid w:val="007B0C8B"/>
    <w:rsid w:val="007B2B16"/>
    <w:rsid w:val="007B692D"/>
    <w:rsid w:val="007B763F"/>
    <w:rsid w:val="007C0D82"/>
    <w:rsid w:val="007C1877"/>
    <w:rsid w:val="007C6C43"/>
    <w:rsid w:val="007D2A5A"/>
    <w:rsid w:val="007D377A"/>
    <w:rsid w:val="007D3886"/>
    <w:rsid w:val="007D60D4"/>
    <w:rsid w:val="007D67CF"/>
    <w:rsid w:val="007D7587"/>
    <w:rsid w:val="007E2DFC"/>
    <w:rsid w:val="007F1DAB"/>
    <w:rsid w:val="007F3CBB"/>
    <w:rsid w:val="007F3E3E"/>
    <w:rsid w:val="007F4CAF"/>
    <w:rsid w:val="007F6105"/>
    <w:rsid w:val="00800289"/>
    <w:rsid w:val="008004E7"/>
    <w:rsid w:val="00802609"/>
    <w:rsid w:val="008029C7"/>
    <w:rsid w:val="00803AAB"/>
    <w:rsid w:val="00805518"/>
    <w:rsid w:val="0080558F"/>
    <w:rsid w:val="008076AA"/>
    <w:rsid w:val="0081312B"/>
    <w:rsid w:val="0081553D"/>
    <w:rsid w:val="008209C1"/>
    <w:rsid w:val="00823DD0"/>
    <w:rsid w:val="0082708C"/>
    <w:rsid w:val="00831B18"/>
    <w:rsid w:val="0083268B"/>
    <w:rsid w:val="00835306"/>
    <w:rsid w:val="00840094"/>
    <w:rsid w:val="00840933"/>
    <w:rsid w:val="00841A9A"/>
    <w:rsid w:val="0084278E"/>
    <w:rsid w:val="00843D49"/>
    <w:rsid w:val="008474CA"/>
    <w:rsid w:val="00851F89"/>
    <w:rsid w:val="0085609C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3460"/>
    <w:rsid w:val="008947B9"/>
    <w:rsid w:val="00896DD3"/>
    <w:rsid w:val="00896F88"/>
    <w:rsid w:val="00896FE1"/>
    <w:rsid w:val="00897234"/>
    <w:rsid w:val="00897F89"/>
    <w:rsid w:val="008A2F10"/>
    <w:rsid w:val="008A4F81"/>
    <w:rsid w:val="008B4B5C"/>
    <w:rsid w:val="008B50C7"/>
    <w:rsid w:val="008B5575"/>
    <w:rsid w:val="008C0857"/>
    <w:rsid w:val="008C2724"/>
    <w:rsid w:val="008C6975"/>
    <w:rsid w:val="008D3B12"/>
    <w:rsid w:val="008D469F"/>
    <w:rsid w:val="008D74FA"/>
    <w:rsid w:val="008E057E"/>
    <w:rsid w:val="008E086C"/>
    <w:rsid w:val="008E15EB"/>
    <w:rsid w:val="008E2785"/>
    <w:rsid w:val="008E4117"/>
    <w:rsid w:val="008E4E7B"/>
    <w:rsid w:val="008E51FE"/>
    <w:rsid w:val="008E5F39"/>
    <w:rsid w:val="008E67F6"/>
    <w:rsid w:val="008F0949"/>
    <w:rsid w:val="008F1851"/>
    <w:rsid w:val="008F2AD6"/>
    <w:rsid w:val="008F4B72"/>
    <w:rsid w:val="008F620A"/>
    <w:rsid w:val="00900183"/>
    <w:rsid w:val="009007ED"/>
    <w:rsid w:val="00904075"/>
    <w:rsid w:val="009069FB"/>
    <w:rsid w:val="009076D4"/>
    <w:rsid w:val="00913647"/>
    <w:rsid w:val="00913F63"/>
    <w:rsid w:val="00914353"/>
    <w:rsid w:val="00917844"/>
    <w:rsid w:val="00917DA6"/>
    <w:rsid w:val="00917ED8"/>
    <w:rsid w:val="0092493A"/>
    <w:rsid w:val="009272A0"/>
    <w:rsid w:val="009302D2"/>
    <w:rsid w:val="009316A3"/>
    <w:rsid w:val="00935585"/>
    <w:rsid w:val="00937506"/>
    <w:rsid w:val="00940F39"/>
    <w:rsid w:val="00941C48"/>
    <w:rsid w:val="00943F62"/>
    <w:rsid w:val="0094444B"/>
    <w:rsid w:val="00944D59"/>
    <w:rsid w:val="00944F48"/>
    <w:rsid w:val="00945948"/>
    <w:rsid w:val="00946AA4"/>
    <w:rsid w:val="00950470"/>
    <w:rsid w:val="00953E33"/>
    <w:rsid w:val="009615A4"/>
    <w:rsid w:val="00964DDE"/>
    <w:rsid w:val="00974EC9"/>
    <w:rsid w:val="00975D76"/>
    <w:rsid w:val="009900B2"/>
    <w:rsid w:val="00991D31"/>
    <w:rsid w:val="00993C8A"/>
    <w:rsid w:val="009963F6"/>
    <w:rsid w:val="009966BF"/>
    <w:rsid w:val="009A438F"/>
    <w:rsid w:val="009A56D4"/>
    <w:rsid w:val="009B2886"/>
    <w:rsid w:val="009C408B"/>
    <w:rsid w:val="009C6635"/>
    <w:rsid w:val="009D0531"/>
    <w:rsid w:val="009D0BF7"/>
    <w:rsid w:val="009D13E7"/>
    <w:rsid w:val="009D4C9E"/>
    <w:rsid w:val="009E177E"/>
    <w:rsid w:val="009E37E6"/>
    <w:rsid w:val="009E4409"/>
    <w:rsid w:val="009E6109"/>
    <w:rsid w:val="009F0A1B"/>
    <w:rsid w:val="009F331C"/>
    <w:rsid w:val="009F5F69"/>
    <w:rsid w:val="009F648E"/>
    <w:rsid w:val="009F7170"/>
    <w:rsid w:val="009F7474"/>
    <w:rsid w:val="00A0155C"/>
    <w:rsid w:val="00A03707"/>
    <w:rsid w:val="00A06333"/>
    <w:rsid w:val="00A07D6A"/>
    <w:rsid w:val="00A1281E"/>
    <w:rsid w:val="00A13E0D"/>
    <w:rsid w:val="00A206E7"/>
    <w:rsid w:val="00A268FB"/>
    <w:rsid w:val="00A26DC4"/>
    <w:rsid w:val="00A2712E"/>
    <w:rsid w:val="00A306D6"/>
    <w:rsid w:val="00A41FE0"/>
    <w:rsid w:val="00A424B6"/>
    <w:rsid w:val="00A425A2"/>
    <w:rsid w:val="00A45AE2"/>
    <w:rsid w:val="00A46329"/>
    <w:rsid w:val="00A46526"/>
    <w:rsid w:val="00A47D92"/>
    <w:rsid w:val="00A503A5"/>
    <w:rsid w:val="00A5402D"/>
    <w:rsid w:val="00A5426D"/>
    <w:rsid w:val="00A56D95"/>
    <w:rsid w:val="00A5711B"/>
    <w:rsid w:val="00A64AEF"/>
    <w:rsid w:val="00A72C14"/>
    <w:rsid w:val="00A735DD"/>
    <w:rsid w:val="00A7563F"/>
    <w:rsid w:val="00A835F3"/>
    <w:rsid w:val="00A845C9"/>
    <w:rsid w:val="00A91872"/>
    <w:rsid w:val="00AA0130"/>
    <w:rsid w:val="00AA335C"/>
    <w:rsid w:val="00AA5DBA"/>
    <w:rsid w:val="00AA7C81"/>
    <w:rsid w:val="00AB1814"/>
    <w:rsid w:val="00AB3206"/>
    <w:rsid w:val="00AB5B64"/>
    <w:rsid w:val="00AC43AE"/>
    <w:rsid w:val="00AC61AC"/>
    <w:rsid w:val="00AD222F"/>
    <w:rsid w:val="00AD478E"/>
    <w:rsid w:val="00AD55FB"/>
    <w:rsid w:val="00AD67D5"/>
    <w:rsid w:val="00AD72B2"/>
    <w:rsid w:val="00AE2659"/>
    <w:rsid w:val="00AE3222"/>
    <w:rsid w:val="00AE7905"/>
    <w:rsid w:val="00AE7CD2"/>
    <w:rsid w:val="00AF10FF"/>
    <w:rsid w:val="00AF2500"/>
    <w:rsid w:val="00AF4070"/>
    <w:rsid w:val="00AF5FFA"/>
    <w:rsid w:val="00AF69E0"/>
    <w:rsid w:val="00B029D8"/>
    <w:rsid w:val="00B05D4B"/>
    <w:rsid w:val="00B11092"/>
    <w:rsid w:val="00B1173E"/>
    <w:rsid w:val="00B12A52"/>
    <w:rsid w:val="00B1335B"/>
    <w:rsid w:val="00B141EB"/>
    <w:rsid w:val="00B172B0"/>
    <w:rsid w:val="00B22507"/>
    <w:rsid w:val="00B229E9"/>
    <w:rsid w:val="00B22EC9"/>
    <w:rsid w:val="00B26C36"/>
    <w:rsid w:val="00B33A44"/>
    <w:rsid w:val="00B37BED"/>
    <w:rsid w:val="00B403DD"/>
    <w:rsid w:val="00B45E79"/>
    <w:rsid w:val="00B53F78"/>
    <w:rsid w:val="00B54797"/>
    <w:rsid w:val="00B63A43"/>
    <w:rsid w:val="00B65C89"/>
    <w:rsid w:val="00B668DE"/>
    <w:rsid w:val="00B676D2"/>
    <w:rsid w:val="00B67890"/>
    <w:rsid w:val="00B74C6C"/>
    <w:rsid w:val="00B80AC8"/>
    <w:rsid w:val="00B80BB0"/>
    <w:rsid w:val="00B80C13"/>
    <w:rsid w:val="00B822ED"/>
    <w:rsid w:val="00B84B26"/>
    <w:rsid w:val="00B8522F"/>
    <w:rsid w:val="00B90D38"/>
    <w:rsid w:val="00B924B1"/>
    <w:rsid w:val="00B92A17"/>
    <w:rsid w:val="00B95901"/>
    <w:rsid w:val="00BA14E1"/>
    <w:rsid w:val="00BA7144"/>
    <w:rsid w:val="00BB25EE"/>
    <w:rsid w:val="00BB5CDB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4658"/>
    <w:rsid w:val="00BE511C"/>
    <w:rsid w:val="00BF17F2"/>
    <w:rsid w:val="00BF363E"/>
    <w:rsid w:val="00BF6AEA"/>
    <w:rsid w:val="00BF6EC8"/>
    <w:rsid w:val="00BF6F87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4D6A"/>
    <w:rsid w:val="00C26435"/>
    <w:rsid w:val="00C3079D"/>
    <w:rsid w:val="00C31D82"/>
    <w:rsid w:val="00C32F9B"/>
    <w:rsid w:val="00C34D08"/>
    <w:rsid w:val="00C41215"/>
    <w:rsid w:val="00C419E7"/>
    <w:rsid w:val="00C41C34"/>
    <w:rsid w:val="00C42375"/>
    <w:rsid w:val="00C4646C"/>
    <w:rsid w:val="00C5310F"/>
    <w:rsid w:val="00C5577A"/>
    <w:rsid w:val="00C57644"/>
    <w:rsid w:val="00C57A4D"/>
    <w:rsid w:val="00C57DC6"/>
    <w:rsid w:val="00C72B2D"/>
    <w:rsid w:val="00C75306"/>
    <w:rsid w:val="00C875F9"/>
    <w:rsid w:val="00C9035E"/>
    <w:rsid w:val="00C92234"/>
    <w:rsid w:val="00C97547"/>
    <w:rsid w:val="00CA2C4E"/>
    <w:rsid w:val="00CA439A"/>
    <w:rsid w:val="00CB1D83"/>
    <w:rsid w:val="00CB2C81"/>
    <w:rsid w:val="00CB6B0D"/>
    <w:rsid w:val="00CB7B2B"/>
    <w:rsid w:val="00CB7C8F"/>
    <w:rsid w:val="00CC4B8C"/>
    <w:rsid w:val="00CC6D3C"/>
    <w:rsid w:val="00CD6F62"/>
    <w:rsid w:val="00CE3C4A"/>
    <w:rsid w:val="00CE48AB"/>
    <w:rsid w:val="00CE5C28"/>
    <w:rsid w:val="00CE7278"/>
    <w:rsid w:val="00CF0842"/>
    <w:rsid w:val="00CF0922"/>
    <w:rsid w:val="00CF13C1"/>
    <w:rsid w:val="00CF2947"/>
    <w:rsid w:val="00CF2FF6"/>
    <w:rsid w:val="00CF54E4"/>
    <w:rsid w:val="00CF5C73"/>
    <w:rsid w:val="00CF775F"/>
    <w:rsid w:val="00D00D1F"/>
    <w:rsid w:val="00D02970"/>
    <w:rsid w:val="00D03549"/>
    <w:rsid w:val="00D061D3"/>
    <w:rsid w:val="00D06399"/>
    <w:rsid w:val="00D1124B"/>
    <w:rsid w:val="00D1426A"/>
    <w:rsid w:val="00D1744C"/>
    <w:rsid w:val="00D20409"/>
    <w:rsid w:val="00D20908"/>
    <w:rsid w:val="00D23694"/>
    <w:rsid w:val="00D246D6"/>
    <w:rsid w:val="00D2601F"/>
    <w:rsid w:val="00D26720"/>
    <w:rsid w:val="00D318CE"/>
    <w:rsid w:val="00D32B72"/>
    <w:rsid w:val="00D3605B"/>
    <w:rsid w:val="00D36E44"/>
    <w:rsid w:val="00D40F7E"/>
    <w:rsid w:val="00D41BB2"/>
    <w:rsid w:val="00D4216E"/>
    <w:rsid w:val="00D430AC"/>
    <w:rsid w:val="00D434FC"/>
    <w:rsid w:val="00D47196"/>
    <w:rsid w:val="00D51116"/>
    <w:rsid w:val="00D52F98"/>
    <w:rsid w:val="00D544E5"/>
    <w:rsid w:val="00D55953"/>
    <w:rsid w:val="00D65243"/>
    <w:rsid w:val="00D654CC"/>
    <w:rsid w:val="00D66392"/>
    <w:rsid w:val="00D70C2B"/>
    <w:rsid w:val="00D720D9"/>
    <w:rsid w:val="00D726F5"/>
    <w:rsid w:val="00D73CCE"/>
    <w:rsid w:val="00D75669"/>
    <w:rsid w:val="00D75701"/>
    <w:rsid w:val="00D82FB6"/>
    <w:rsid w:val="00D865E3"/>
    <w:rsid w:val="00D87119"/>
    <w:rsid w:val="00D9068F"/>
    <w:rsid w:val="00D92D56"/>
    <w:rsid w:val="00D93987"/>
    <w:rsid w:val="00D976C4"/>
    <w:rsid w:val="00DA0A3C"/>
    <w:rsid w:val="00DA1618"/>
    <w:rsid w:val="00DA1D68"/>
    <w:rsid w:val="00DA2B85"/>
    <w:rsid w:val="00DA6A09"/>
    <w:rsid w:val="00DA7190"/>
    <w:rsid w:val="00DA798E"/>
    <w:rsid w:val="00DB129D"/>
    <w:rsid w:val="00DB1C3B"/>
    <w:rsid w:val="00DB6A9F"/>
    <w:rsid w:val="00DC4224"/>
    <w:rsid w:val="00DC4CD5"/>
    <w:rsid w:val="00DC78CE"/>
    <w:rsid w:val="00DD591F"/>
    <w:rsid w:val="00DE00B0"/>
    <w:rsid w:val="00DE6ABD"/>
    <w:rsid w:val="00DE6FAF"/>
    <w:rsid w:val="00DF027E"/>
    <w:rsid w:val="00E04D91"/>
    <w:rsid w:val="00E124D1"/>
    <w:rsid w:val="00E1265A"/>
    <w:rsid w:val="00E12F6E"/>
    <w:rsid w:val="00E1311C"/>
    <w:rsid w:val="00E205FB"/>
    <w:rsid w:val="00E2188E"/>
    <w:rsid w:val="00E2494B"/>
    <w:rsid w:val="00E31968"/>
    <w:rsid w:val="00E33180"/>
    <w:rsid w:val="00E33BE1"/>
    <w:rsid w:val="00E35AA3"/>
    <w:rsid w:val="00E4032B"/>
    <w:rsid w:val="00E40AD2"/>
    <w:rsid w:val="00E411F6"/>
    <w:rsid w:val="00E44F52"/>
    <w:rsid w:val="00E45820"/>
    <w:rsid w:val="00E52B4A"/>
    <w:rsid w:val="00E52F1B"/>
    <w:rsid w:val="00E57B2C"/>
    <w:rsid w:val="00E609AC"/>
    <w:rsid w:val="00E60D30"/>
    <w:rsid w:val="00E61E0A"/>
    <w:rsid w:val="00E62840"/>
    <w:rsid w:val="00E660DA"/>
    <w:rsid w:val="00E70940"/>
    <w:rsid w:val="00E71520"/>
    <w:rsid w:val="00E7477B"/>
    <w:rsid w:val="00E76451"/>
    <w:rsid w:val="00E764A6"/>
    <w:rsid w:val="00E80B25"/>
    <w:rsid w:val="00E834A9"/>
    <w:rsid w:val="00E86132"/>
    <w:rsid w:val="00E86DD2"/>
    <w:rsid w:val="00E8701B"/>
    <w:rsid w:val="00E87272"/>
    <w:rsid w:val="00E907F3"/>
    <w:rsid w:val="00E90F6C"/>
    <w:rsid w:val="00E94148"/>
    <w:rsid w:val="00E94ED9"/>
    <w:rsid w:val="00E94F57"/>
    <w:rsid w:val="00E954DC"/>
    <w:rsid w:val="00E96552"/>
    <w:rsid w:val="00EA4310"/>
    <w:rsid w:val="00EB0BCD"/>
    <w:rsid w:val="00EB18A8"/>
    <w:rsid w:val="00EB4CD8"/>
    <w:rsid w:val="00EB662A"/>
    <w:rsid w:val="00EB6A73"/>
    <w:rsid w:val="00EC2588"/>
    <w:rsid w:val="00EC3E92"/>
    <w:rsid w:val="00EC5A29"/>
    <w:rsid w:val="00ED1746"/>
    <w:rsid w:val="00ED3373"/>
    <w:rsid w:val="00EE0BB3"/>
    <w:rsid w:val="00EE32AA"/>
    <w:rsid w:val="00EF5DAD"/>
    <w:rsid w:val="00EF63CD"/>
    <w:rsid w:val="00EF6D59"/>
    <w:rsid w:val="00F00878"/>
    <w:rsid w:val="00F01A04"/>
    <w:rsid w:val="00F03761"/>
    <w:rsid w:val="00F0642D"/>
    <w:rsid w:val="00F1066A"/>
    <w:rsid w:val="00F1108D"/>
    <w:rsid w:val="00F1236A"/>
    <w:rsid w:val="00F13425"/>
    <w:rsid w:val="00F14757"/>
    <w:rsid w:val="00F14D9F"/>
    <w:rsid w:val="00F169A0"/>
    <w:rsid w:val="00F2118E"/>
    <w:rsid w:val="00F2299D"/>
    <w:rsid w:val="00F23F4B"/>
    <w:rsid w:val="00F24A26"/>
    <w:rsid w:val="00F24DDB"/>
    <w:rsid w:val="00F27BA4"/>
    <w:rsid w:val="00F31577"/>
    <w:rsid w:val="00F323D2"/>
    <w:rsid w:val="00F33F20"/>
    <w:rsid w:val="00F341FE"/>
    <w:rsid w:val="00F35E7C"/>
    <w:rsid w:val="00F36D07"/>
    <w:rsid w:val="00F51011"/>
    <w:rsid w:val="00F51460"/>
    <w:rsid w:val="00F56690"/>
    <w:rsid w:val="00F568B4"/>
    <w:rsid w:val="00F57377"/>
    <w:rsid w:val="00F62B1B"/>
    <w:rsid w:val="00F63300"/>
    <w:rsid w:val="00F64CD7"/>
    <w:rsid w:val="00F669EF"/>
    <w:rsid w:val="00F744EA"/>
    <w:rsid w:val="00F7454A"/>
    <w:rsid w:val="00F74B3F"/>
    <w:rsid w:val="00F75217"/>
    <w:rsid w:val="00F768E4"/>
    <w:rsid w:val="00F80674"/>
    <w:rsid w:val="00FA0243"/>
    <w:rsid w:val="00FA1358"/>
    <w:rsid w:val="00FA1C3F"/>
    <w:rsid w:val="00FA6E1D"/>
    <w:rsid w:val="00FB2195"/>
    <w:rsid w:val="00FB2B6E"/>
    <w:rsid w:val="00FC0D2C"/>
    <w:rsid w:val="00FC1C98"/>
    <w:rsid w:val="00FC2C2A"/>
    <w:rsid w:val="00FC4685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602C"/>
    <w:rsid w:val="00FF0875"/>
    <w:rsid w:val="00FF1AA3"/>
    <w:rsid w:val="00FF2AFF"/>
    <w:rsid w:val="00FF4A10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aliases w:val="Akapit z listą BS,Numerowanie,List Paragraph,Kolorowa lista — akcent 11,A_wyliczenie,K-P_odwolanie,Akapit z listą5,maz_wyliczenie,opis dzialania,Signature,Punkt 1.1,EPL lista punktowana z wyrózneniem,Wykres,Nag 1,Normal,lp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aliases w:val="Akapit z listą BS Znak,Numerowanie Znak,List Paragraph Znak,Kolorowa lista — akcent 11 Znak,A_wyliczenie Znak,K-P_odwolanie Znak,Akapit z listą5 Znak,maz_wyliczenie Znak,opis dzialania Znak,Signature Znak,Punkt 1.1 Znak,Wykres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E265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E26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numbering" w:customStyle="1" w:styleId="Styl1">
    <w:name w:val="Styl1"/>
    <w:uiPriority w:val="99"/>
    <w:rsid w:val="0085609C"/>
    <w:pPr>
      <w:numPr>
        <w:numId w:val="29"/>
      </w:numPr>
    </w:pPr>
  </w:style>
  <w:style w:type="numbering" w:customStyle="1" w:styleId="Styl2">
    <w:name w:val="Styl2"/>
    <w:uiPriority w:val="99"/>
    <w:rsid w:val="0085609C"/>
    <w:pPr>
      <w:numPr>
        <w:numId w:val="30"/>
      </w:numPr>
    </w:pPr>
  </w:style>
  <w:style w:type="character" w:styleId="Tekstzastpczy">
    <w:name w:val="Placeholder Text"/>
    <w:basedOn w:val="Domylnaczcionkaakapitu"/>
    <w:uiPriority w:val="99"/>
    <w:semiHidden/>
    <w:rsid w:val="005F58CE"/>
    <w:rPr>
      <w:color w:val="666666"/>
    </w:rPr>
  </w:style>
  <w:style w:type="table" w:styleId="Siatkatabelijasna">
    <w:name w:val="Grid Table Light"/>
    <w:basedOn w:val="Standardowy"/>
    <w:uiPriority w:val="40"/>
    <w:rsid w:val="0073088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Brak">
    <w:name w:val="Brak"/>
    <w:rsid w:val="00131A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59C258-764A-48FD-A5B2-F2091388D2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2026-04-10T10:21:00Z</cp:lastPrinted>
  <dcterms:created xsi:type="dcterms:W3CDTF">2026-04-29T07:41:00Z</dcterms:created>
  <dcterms:modified xsi:type="dcterms:W3CDTF">2026-04-29T07:41:00Z</dcterms:modified>
</cp:coreProperties>
</file>